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4094A" w14:textId="003D8CFE" w:rsidR="0068093C" w:rsidRPr="0068093C" w:rsidRDefault="0068093C" w:rsidP="0068093C">
      <w:pPr>
        <w:pStyle w:val="Naslov1"/>
        <w:tabs>
          <w:tab w:val="left" w:pos="9072"/>
          <w:tab w:val="left" w:pos="9214"/>
        </w:tabs>
        <w:ind w:left="142" w:right="283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</w:pP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Na podlagi objavljene namere o sklenitvi neposredne pogodbe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za oddajo nepremičnine v brezplačno uporabo 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št. 478-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3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/2026-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90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, ki je bila objavljena na spletni strani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Občine Litija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 dne 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7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.07.2026 podajamo naslednjo</w:t>
      </w:r>
    </w:p>
    <w:p w14:paraId="2240D767" w14:textId="60A9B996" w:rsidR="00357B83" w:rsidRPr="0068093C" w:rsidRDefault="009A1788" w:rsidP="0068093C">
      <w:pPr>
        <w:pStyle w:val="Naslov1"/>
        <w:tabs>
          <w:tab w:val="left" w:pos="9072"/>
          <w:tab w:val="left" w:pos="9214"/>
        </w:tabs>
        <w:ind w:left="142" w:right="283"/>
        <w:jc w:val="center"/>
        <w:rPr>
          <w:rFonts w:ascii="Times New Roman" w:hAnsi="Times New Roman" w:cs="Times New Roman"/>
          <w:color w:val="auto"/>
        </w:rPr>
      </w:pPr>
      <w:r w:rsidRPr="0068093C">
        <w:rPr>
          <w:rFonts w:ascii="Times New Roman" w:hAnsi="Times New Roman" w:cs="Times New Roman"/>
          <w:color w:val="auto"/>
        </w:rPr>
        <w:t>PRIJAV</w:t>
      </w:r>
      <w:r w:rsidR="0068093C" w:rsidRPr="0068093C">
        <w:rPr>
          <w:rFonts w:ascii="Times New Roman" w:hAnsi="Times New Roman" w:cs="Times New Roman"/>
          <w:color w:val="auto"/>
        </w:rPr>
        <w:t>O</w:t>
      </w:r>
      <w:r w:rsidRPr="0068093C">
        <w:rPr>
          <w:rFonts w:ascii="Times New Roman" w:hAnsi="Times New Roman" w:cs="Times New Roman"/>
          <w:color w:val="auto"/>
        </w:rPr>
        <w:t xml:space="preserve"> </w:t>
      </w:r>
      <w:r w:rsidR="0068093C" w:rsidRPr="0068093C">
        <w:rPr>
          <w:rFonts w:ascii="Times New Roman" w:hAnsi="Times New Roman" w:cs="Times New Roman"/>
          <w:color w:val="auto"/>
        </w:rPr>
        <w:t>NA NAMERO</w:t>
      </w:r>
    </w:p>
    <w:p w14:paraId="584B6D37" w14:textId="77777777" w:rsidR="0068093C" w:rsidRPr="0068093C" w:rsidRDefault="0068093C" w:rsidP="0068093C">
      <w:pPr>
        <w:tabs>
          <w:tab w:val="left" w:pos="9072"/>
          <w:tab w:val="left" w:pos="9214"/>
        </w:tabs>
        <w:ind w:left="142" w:right="283"/>
      </w:pPr>
    </w:p>
    <w:p w14:paraId="503F3308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1. PODATKI O PRIJAVITELJU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488"/>
        <w:gridCol w:w="6819"/>
      </w:tblGrid>
      <w:tr w:rsidR="0068093C" w14:paraId="28AA426E" w14:textId="77777777" w:rsidTr="0068093C">
        <w:trPr>
          <w:trHeight w:val="503"/>
        </w:trPr>
        <w:tc>
          <w:tcPr>
            <w:tcW w:w="2498" w:type="dxa"/>
          </w:tcPr>
          <w:p w14:paraId="31C6E98A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Naziv</w:t>
            </w:r>
            <w:proofErr w:type="spellEnd"/>
            <w:r w:rsidRPr="00680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093C">
              <w:rPr>
                <w:rFonts w:ascii="Times New Roman" w:hAnsi="Times New Roman" w:cs="Times New Roman"/>
              </w:rPr>
              <w:t>prijavitelja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0E2368B2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7F74388C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7AAE37C9" w14:textId="77777777" w:rsidTr="0068093C">
        <w:trPr>
          <w:trHeight w:val="519"/>
        </w:trPr>
        <w:tc>
          <w:tcPr>
            <w:tcW w:w="2498" w:type="dxa"/>
          </w:tcPr>
          <w:p w14:paraId="5F57C333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Sedež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26C33B45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2AC5A095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7BAF852A" w14:textId="77777777" w:rsidTr="0068093C">
        <w:trPr>
          <w:trHeight w:val="503"/>
        </w:trPr>
        <w:tc>
          <w:tcPr>
            <w:tcW w:w="2498" w:type="dxa"/>
          </w:tcPr>
          <w:p w14:paraId="70B6BE47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Matična</w:t>
            </w:r>
            <w:proofErr w:type="spellEnd"/>
            <w:r w:rsidRPr="00680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093C">
              <w:rPr>
                <w:rFonts w:ascii="Times New Roman" w:hAnsi="Times New Roman" w:cs="Times New Roman"/>
              </w:rPr>
              <w:t>številka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089F1B0D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5ADD6D1B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2550865B" w14:textId="77777777" w:rsidTr="0068093C">
        <w:trPr>
          <w:trHeight w:val="519"/>
        </w:trPr>
        <w:tc>
          <w:tcPr>
            <w:tcW w:w="2498" w:type="dxa"/>
          </w:tcPr>
          <w:p w14:paraId="5926AC08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Davčna</w:t>
            </w:r>
            <w:proofErr w:type="spellEnd"/>
            <w:r w:rsidRPr="00680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093C">
              <w:rPr>
                <w:rFonts w:ascii="Times New Roman" w:hAnsi="Times New Roman" w:cs="Times New Roman"/>
              </w:rPr>
              <w:t>številka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17948CBA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38E787C6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45C96B43" w14:textId="77777777" w:rsidTr="0068093C">
        <w:trPr>
          <w:trHeight w:val="503"/>
        </w:trPr>
        <w:tc>
          <w:tcPr>
            <w:tcW w:w="2498" w:type="dxa"/>
          </w:tcPr>
          <w:p w14:paraId="4CC4E703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Zakoniti</w:t>
            </w:r>
            <w:proofErr w:type="spellEnd"/>
            <w:r w:rsidRPr="00680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093C">
              <w:rPr>
                <w:rFonts w:ascii="Times New Roman" w:hAnsi="Times New Roman" w:cs="Times New Roman"/>
              </w:rPr>
              <w:t>zastopnik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1D3F1938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18B729C0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23C2282A" w14:textId="77777777" w:rsidTr="0068093C">
        <w:trPr>
          <w:trHeight w:val="503"/>
        </w:trPr>
        <w:tc>
          <w:tcPr>
            <w:tcW w:w="2498" w:type="dxa"/>
          </w:tcPr>
          <w:p w14:paraId="4A6FEC77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Kontaktna</w:t>
            </w:r>
            <w:proofErr w:type="spellEnd"/>
            <w:r w:rsidRPr="00680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093C">
              <w:rPr>
                <w:rFonts w:ascii="Times New Roman" w:hAnsi="Times New Roman" w:cs="Times New Roman"/>
              </w:rPr>
              <w:t>oseba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1F5E5480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00DC7005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1E923955" w14:textId="77777777" w:rsidTr="0068093C">
        <w:trPr>
          <w:trHeight w:val="519"/>
        </w:trPr>
        <w:tc>
          <w:tcPr>
            <w:tcW w:w="2498" w:type="dxa"/>
          </w:tcPr>
          <w:p w14:paraId="7D552F56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Telefon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2A774207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3C2CD272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2465E604" w14:textId="77777777" w:rsidTr="0068093C">
        <w:trPr>
          <w:trHeight w:val="503"/>
        </w:trPr>
        <w:tc>
          <w:tcPr>
            <w:tcW w:w="2498" w:type="dxa"/>
          </w:tcPr>
          <w:p w14:paraId="0F796C90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proofErr w:type="spellStart"/>
            <w:r w:rsidRPr="0068093C">
              <w:rPr>
                <w:rFonts w:ascii="Times New Roman" w:hAnsi="Times New Roman" w:cs="Times New Roman"/>
              </w:rPr>
              <w:t>Elektronski</w:t>
            </w:r>
            <w:proofErr w:type="spellEnd"/>
            <w:r w:rsidRPr="00680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093C">
              <w:rPr>
                <w:rFonts w:ascii="Times New Roman" w:hAnsi="Times New Roman" w:cs="Times New Roman"/>
              </w:rPr>
              <w:t>naslov</w:t>
            </w:r>
            <w:proofErr w:type="spellEnd"/>
            <w:r w:rsidRPr="0068093C">
              <w:rPr>
                <w:rFonts w:ascii="Times New Roman" w:hAnsi="Times New Roman" w:cs="Times New Roman"/>
              </w:rPr>
              <w:t>:</w:t>
            </w:r>
          </w:p>
          <w:p w14:paraId="5B24D23D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2EA25364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</w:tbl>
    <w:p w14:paraId="3A6B64F6" w14:textId="450CF63A" w:rsidR="0068093C" w:rsidRPr="0068093C" w:rsidRDefault="0068093C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</w:p>
    <w:p w14:paraId="6B72206C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2. IZJAVA O IZPOLNJEVANJU POGOJEV</w:t>
      </w:r>
    </w:p>
    <w:p w14:paraId="1452B4C4" w14:textId="7BDA03CD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proofErr w:type="spellStart"/>
      <w:r w:rsidRPr="0068093C">
        <w:rPr>
          <w:rFonts w:ascii="Times New Roman" w:hAnsi="Times New Roman" w:cs="Times New Roman"/>
        </w:rPr>
        <w:t>Prijavitelj</w:t>
      </w:r>
      <w:proofErr w:type="spellEnd"/>
      <w:r w:rsidRPr="0068093C">
        <w:rPr>
          <w:rFonts w:ascii="Times New Roman" w:hAnsi="Times New Roman" w:cs="Times New Roman"/>
        </w:rPr>
        <w:t xml:space="preserve"> </w:t>
      </w:r>
      <w:proofErr w:type="spellStart"/>
      <w:r w:rsidRPr="0068093C">
        <w:rPr>
          <w:rFonts w:ascii="Times New Roman" w:hAnsi="Times New Roman" w:cs="Times New Roman"/>
        </w:rPr>
        <w:t>izjavljam</w:t>
      </w:r>
      <w:proofErr w:type="spellEnd"/>
      <w:r w:rsidRPr="0068093C">
        <w:rPr>
          <w:rFonts w:ascii="Times New Roman" w:hAnsi="Times New Roman" w:cs="Times New Roman"/>
        </w:rPr>
        <w:t>, da:</w:t>
      </w:r>
    </w:p>
    <w:p w14:paraId="43ED7B79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smo oseba javnega prava;</w:t>
      </w:r>
    </w:p>
    <w:p w14:paraId="08A6BA9C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izpolnjujemo pogoje za pridobitev nepremičnine v brezplačno uporabo skladno s prvim odstavkom 68. člena Zakona o stvarnem premoženju države in samoupravnih lokalnih skupnosti.</w:t>
      </w:r>
    </w:p>
    <w:p w14:paraId="7F51AA7D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3. NAMEN UPORABE NEPREMIČNINE</w:t>
      </w:r>
    </w:p>
    <w:p w14:paraId="7B0689F9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Nepremičnino bomo uporabljali za naslednji namen oziroma dejavnost:</w:t>
      </w:r>
    </w:p>
    <w:p w14:paraId="18793495" w14:textId="7CE2F38B" w:rsidR="0068093C" w:rsidRDefault="0068093C" w:rsidP="0068093C">
      <w:pPr>
        <w:ind w:left="142"/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14:paraId="44E80C5E" w14:textId="225E5896" w:rsidR="00357B83" w:rsidRPr="0068093C" w:rsidRDefault="0068093C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_________________________________________________________________________________</w:t>
      </w:r>
    </w:p>
    <w:p w14:paraId="152F562E" w14:textId="65084DDE" w:rsidR="00357B83" w:rsidRDefault="009A1788" w:rsidP="0068093C">
      <w:pPr>
        <w:tabs>
          <w:tab w:val="left" w:pos="9072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___________________________________________</w:t>
      </w:r>
      <w:r w:rsidR="0068093C" w:rsidRPr="0068093C">
        <w:rPr>
          <w:rFonts w:ascii="Times New Roman" w:hAnsi="Times New Roman" w:cs="Times New Roman"/>
        </w:rPr>
        <w:t>______________________</w:t>
      </w:r>
      <w:r w:rsidRPr="0068093C">
        <w:rPr>
          <w:rFonts w:ascii="Times New Roman" w:hAnsi="Times New Roman" w:cs="Times New Roman"/>
        </w:rPr>
        <w:t>________________</w:t>
      </w:r>
    </w:p>
    <w:p w14:paraId="6BAE9B4C" w14:textId="77777777" w:rsidR="0068093C" w:rsidRPr="0068093C" w:rsidRDefault="0068093C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</w:p>
    <w:p w14:paraId="5409E8FE" w14:textId="0AA01CF6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__________________________________</w:t>
      </w:r>
      <w:r w:rsidR="0068093C" w:rsidRPr="0068093C">
        <w:rPr>
          <w:rFonts w:ascii="Times New Roman" w:hAnsi="Times New Roman" w:cs="Times New Roman"/>
        </w:rPr>
        <w:t>______________________</w:t>
      </w:r>
      <w:r w:rsidRPr="0068093C">
        <w:rPr>
          <w:rFonts w:ascii="Times New Roman" w:hAnsi="Times New Roman" w:cs="Times New Roman"/>
        </w:rPr>
        <w:t>_________________________</w:t>
      </w:r>
    </w:p>
    <w:p w14:paraId="1B3C40A7" w14:textId="3B83BEA4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</w:t>
      </w:r>
      <w:r w:rsidR="0068093C" w:rsidRPr="0068093C">
        <w:rPr>
          <w:rFonts w:ascii="Times New Roman" w:hAnsi="Times New Roman" w:cs="Times New Roman"/>
        </w:rPr>
        <w:t>______________________</w:t>
      </w:r>
      <w:r w:rsidRPr="0068093C">
        <w:rPr>
          <w:rFonts w:ascii="Times New Roman" w:hAnsi="Times New Roman" w:cs="Times New Roman"/>
        </w:rPr>
        <w:t>_______________________________________________</w:t>
      </w:r>
    </w:p>
    <w:p w14:paraId="7188FB1D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Izjavljamo, da se bo nepremičnina uporabljala izključno za izvajanje javne službe na področju glasbenega izobraževanja.</w:t>
      </w:r>
    </w:p>
    <w:p w14:paraId="2F168D6F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4. PRILOGE</w:t>
      </w:r>
    </w:p>
    <w:p w14:paraId="0F3CA595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dokazilo, da je prijavitelj oseba javnega prava,</w:t>
      </w:r>
    </w:p>
    <w:p w14:paraId="24A8F8D5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drugo dokazilo (navedite): _________________________________</w:t>
      </w:r>
    </w:p>
    <w:p w14:paraId="015EC399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5. IZJAVA PRIJAVITELJA</w:t>
      </w:r>
    </w:p>
    <w:p w14:paraId="2B826B3F" w14:textId="707CE5F8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proofErr w:type="spellStart"/>
      <w:r w:rsidRPr="0068093C">
        <w:rPr>
          <w:rFonts w:ascii="Times New Roman" w:hAnsi="Times New Roman" w:cs="Times New Roman"/>
        </w:rPr>
        <w:t>Prijavitelj</w:t>
      </w:r>
      <w:proofErr w:type="spellEnd"/>
      <w:r w:rsidRPr="0068093C">
        <w:rPr>
          <w:rFonts w:ascii="Times New Roman" w:hAnsi="Times New Roman" w:cs="Times New Roman"/>
        </w:rPr>
        <w:t xml:space="preserve"> </w:t>
      </w:r>
      <w:proofErr w:type="spellStart"/>
      <w:r w:rsidRPr="0068093C">
        <w:rPr>
          <w:rFonts w:ascii="Times New Roman" w:hAnsi="Times New Roman" w:cs="Times New Roman"/>
        </w:rPr>
        <w:t>izjavljam</w:t>
      </w:r>
      <w:proofErr w:type="spellEnd"/>
      <w:r w:rsidRPr="0068093C">
        <w:rPr>
          <w:rFonts w:ascii="Times New Roman" w:hAnsi="Times New Roman" w:cs="Times New Roman"/>
        </w:rPr>
        <w:t>, da:</w:t>
      </w:r>
      <w:r w:rsidRPr="0068093C">
        <w:rPr>
          <w:rFonts w:ascii="Times New Roman" w:hAnsi="Times New Roman" w:cs="Times New Roman"/>
        </w:rPr>
        <w:br/>
        <w:t>- so vsi podatki, navedeni v tej prijavi, resnični in popolni;</w:t>
      </w:r>
      <w:r w:rsidRPr="0068093C">
        <w:rPr>
          <w:rFonts w:ascii="Times New Roman" w:hAnsi="Times New Roman" w:cs="Times New Roman"/>
        </w:rPr>
        <w:br/>
        <w:t xml:space="preserve">- sprejemamo pogoje iz Namere za sklenitev neposredne pogodbe za </w:t>
      </w:r>
      <w:proofErr w:type="spellStart"/>
      <w:r w:rsidRPr="0068093C">
        <w:rPr>
          <w:rFonts w:ascii="Times New Roman" w:hAnsi="Times New Roman" w:cs="Times New Roman"/>
        </w:rPr>
        <w:t>oddajo</w:t>
      </w:r>
      <w:proofErr w:type="spellEnd"/>
      <w:r w:rsidRPr="0068093C">
        <w:rPr>
          <w:rFonts w:ascii="Times New Roman" w:hAnsi="Times New Roman" w:cs="Times New Roman"/>
        </w:rPr>
        <w:t xml:space="preserve"> </w:t>
      </w:r>
      <w:proofErr w:type="spellStart"/>
      <w:r w:rsidRPr="0068093C">
        <w:rPr>
          <w:rFonts w:ascii="Times New Roman" w:hAnsi="Times New Roman" w:cs="Times New Roman"/>
        </w:rPr>
        <w:t>nepremičnine</w:t>
      </w:r>
      <w:proofErr w:type="spellEnd"/>
      <w:r w:rsidRPr="0068093C">
        <w:rPr>
          <w:rFonts w:ascii="Times New Roman" w:hAnsi="Times New Roman" w:cs="Times New Roman"/>
        </w:rPr>
        <w:t xml:space="preserve"> v</w:t>
      </w:r>
      <w:r w:rsidR="0068093C">
        <w:rPr>
          <w:rFonts w:ascii="Times New Roman" w:hAnsi="Times New Roman" w:cs="Times New Roman"/>
        </w:rPr>
        <w:t xml:space="preserve"> </w:t>
      </w:r>
      <w:proofErr w:type="spellStart"/>
      <w:r w:rsidRPr="0068093C">
        <w:rPr>
          <w:rFonts w:ascii="Times New Roman" w:hAnsi="Times New Roman" w:cs="Times New Roman"/>
        </w:rPr>
        <w:t>brezplačno</w:t>
      </w:r>
      <w:proofErr w:type="spellEnd"/>
      <w:r w:rsidR="0068093C">
        <w:rPr>
          <w:rFonts w:ascii="Times New Roman" w:hAnsi="Times New Roman" w:cs="Times New Roman"/>
        </w:rPr>
        <w:t xml:space="preserve"> </w:t>
      </w:r>
      <w:proofErr w:type="spellStart"/>
      <w:r w:rsidRPr="0068093C">
        <w:rPr>
          <w:rFonts w:ascii="Times New Roman" w:hAnsi="Times New Roman" w:cs="Times New Roman"/>
        </w:rPr>
        <w:t>uporabo</w:t>
      </w:r>
      <w:proofErr w:type="spellEnd"/>
      <w:r w:rsidRPr="0068093C">
        <w:rPr>
          <w:rFonts w:ascii="Times New Roman" w:hAnsi="Times New Roman" w:cs="Times New Roman"/>
        </w:rPr>
        <w:t xml:space="preserve">, </w:t>
      </w:r>
      <w:proofErr w:type="spellStart"/>
      <w:r w:rsidRPr="0068093C">
        <w:rPr>
          <w:rFonts w:ascii="Times New Roman" w:hAnsi="Times New Roman" w:cs="Times New Roman"/>
        </w:rPr>
        <w:t>št</w:t>
      </w:r>
      <w:proofErr w:type="spellEnd"/>
      <w:r w:rsidRPr="0068093C">
        <w:rPr>
          <w:rFonts w:ascii="Times New Roman" w:hAnsi="Times New Roman" w:cs="Times New Roman"/>
        </w:rPr>
        <w:t>. 478-3/2026-90;</w:t>
      </w:r>
      <w:r w:rsidRPr="0068093C">
        <w:rPr>
          <w:rFonts w:ascii="Times New Roman" w:hAnsi="Times New Roman" w:cs="Times New Roman"/>
        </w:rPr>
        <w:br/>
      </w:r>
    </w:p>
    <w:p w14:paraId="200CE652" w14:textId="77777777" w:rsidR="0068093C" w:rsidRDefault="0068093C" w:rsidP="00251EC3">
      <w:pPr>
        <w:tabs>
          <w:tab w:val="left" w:pos="9072"/>
          <w:tab w:val="left" w:pos="9214"/>
        </w:tabs>
        <w:ind w:right="283"/>
        <w:rPr>
          <w:rFonts w:ascii="Times New Roman" w:hAnsi="Times New Roman" w:cs="Times New Roman"/>
        </w:rPr>
      </w:pPr>
    </w:p>
    <w:p w14:paraId="2BABC092" w14:textId="76A37C88" w:rsidR="0068093C" w:rsidRDefault="0068093C" w:rsidP="00251EC3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Kraj, datu</w:t>
      </w:r>
      <w:r w:rsidR="00251EC3">
        <w:rPr>
          <w:rFonts w:ascii="Times New Roman" w:hAnsi="Times New Roman" w:cs="Times New Roman"/>
        </w:rPr>
        <w:t xml:space="preserve">m                                                  </w:t>
      </w:r>
      <w:proofErr w:type="spellStart"/>
      <w:r>
        <w:rPr>
          <w:rFonts w:ascii="Times New Roman" w:hAnsi="Times New Roman" w:cs="Times New Roman"/>
        </w:rPr>
        <w:t>Žig</w:t>
      </w:r>
      <w:proofErr w:type="spellEnd"/>
      <w:r>
        <w:rPr>
          <w:rFonts w:ascii="Times New Roman" w:hAnsi="Times New Roman" w:cs="Times New Roman"/>
        </w:rPr>
        <w:t>:</w:t>
      </w:r>
      <w:r w:rsidRPr="0068093C">
        <w:rPr>
          <w:rFonts w:ascii="Times New Roman" w:hAnsi="Times New Roman" w:cs="Times New Roman"/>
        </w:rPr>
        <w:t xml:space="preserve"> </w:t>
      </w:r>
      <w:r w:rsidR="00251EC3">
        <w:rPr>
          <w:rFonts w:ascii="Times New Roman" w:hAnsi="Times New Roman" w:cs="Times New Roman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</w:rPr>
        <w:t>Podpis</w:t>
      </w:r>
      <w:proofErr w:type="spellEnd"/>
      <w:r>
        <w:rPr>
          <w:rFonts w:ascii="Times New Roman" w:hAnsi="Times New Roman" w:cs="Times New Roman"/>
        </w:rPr>
        <w:t>:</w:t>
      </w:r>
    </w:p>
    <w:p w14:paraId="7DD3819A" w14:textId="0074CB68" w:rsidR="0068093C" w:rsidRPr="0068093C" w:rsidRDefault="0068093C" w:rsidP="00251EC3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</w:t>
      </w:r>
      <w:r w:rsidR="00251EC3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251EC3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______________________</w:t>
      </w:r>
    </w:p>
    <w:p w14:paraId="14AF9C02" w14:textId="77777777" w:rsidR="009A1788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</w:p>
    <w:sectPr w:rsidR="009A1788" w:rsidRPr="0068093C" w:rsidSect="0068093C">
      <w:pgSz w:w="12240" w:h="15840"/>
      <w:pgMar w:top="1440" w:right="1325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4373447">
    <w:abstractNumId w:val="8"/>
  </w:num>
  <w:num w:numId="2" w16cid:durableId="1689453463">
    <w:abstractNumId w:val="6"/>
  </w:num>
  <w:num w:numId="3" w16cid:durableId="1274364776">
    <w:abstractNumId w:val="5"/>
  </w:num>
  <w:num w:numId="4" w16cid:durableId="1720665970">
    <w:abstractNumId w:val="4"/>
  </w:num>
  <w:num w:numId="5" w16cid:durableId="504831522">
    <w:abstractNumId w:val="7"/>
  </w:num>
  <w:num w:numId="6" w16cid:durableId="1735351578">
    <w:abstractNumId w:val="3"/>
  </w:num>
  <w:num w:numId="7" w16cid:durableId="976684277">
    <w:abstractNumId w:val="2"/>
  </w:num>
  <w:num w:numId="8" w16cid:durableId="1848053005">
    <w:abstractNumId w:val="1"/>
  </w:num>
  <w:num w:numId="9" w16cid:durableId="214199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63AC"/>
    <w:rsid w:val="0015074B"/>
    <w:rsid w:val="00251EC3"/>
    <w:rsid w:val="0029639D"/>
    <w:rsid w:val="00326F90"/>
    <w:rsid w:val="00357B83"/>
    <w:rsid w:val="00505C4C"/>
    <w:rsid w:val="0068093C"/>
    <w:rsid w:val="009A178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E0CED"/>
  <w14:defaultImageDpi w14:val="300"/>
  <w15:docId w15:val="{AD71D9A7-AC03-41A5-B2D7-11C3B4DC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Calibri" w:hAnsi="Calibr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Tina Bilić</cp:lastModifiedBy>
  <cp:revision>2</cp:revision>
  <cp:lastPrinted>2026-07-16T08:41:00Z</cp:lastPrinted>
  <dcterms:created xsi:type="dcterms:W3CDTF">2026-07-17T10:35:00Z</dcterms:created>
  <dcterms:modified xsi:type="dcterms:W3CDTF">2026-07-17T10:35:00Z</dcterms:modified>
  <cp:category/>
</cp:coreProperties>
</file>